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00488668" name="921c2540-16f6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0517593" name="921c2540-16f6-11f1-aacb-e96c476e427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55257022" name="97c4f7b0-16f6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2898181" name="97c4f7b0-16f6-11f1-aacb-e96c476e427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Wintergarten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JG 2005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21701079" name="3e6198c0-16f8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1086295" name="3e6198c0-16f8-11f1-aacb-e96c476e427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4559656" name="42ac61d0-16f8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1236404" name="42ac61d0-16f8-11f1-aacb-e96c476e427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/ Treppenhaus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VM-19</w:t>
            </w:r>
          </w:p>
          <w:p>
            <w:pPr>
              <w:spacing w:before="0" w:after="0"/>
            </w:pPr>
            <w:r>
              <w:t>LAP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88408014" name="922daa10-16f9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7996215" name="922daa10-16f9-11f1-aacb-e96c476e427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55543081" name="95675140-16f9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2784839" name="95675140-16f9-11f1-aacb-e96c476e427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40214692" name="f5edb4a0-16f9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9191644" name="f5edb4a0-16f9-11f1-aacb-e96c476e4277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04602778" name="f9a69df0-16f9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7017078" name="f9a69df0-16f9-11f1-aacb-e96c476e427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Gartenhaus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17422832" name="b2e4e130-16fc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9859630" name="b2e4e130-16fc-11f1-aacb-e96c476e4277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47367949" name="e6693420-16fc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3317915" name="e6693420-16fc-11f1-aacb-e96c476e4277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Weidstrasse 22, 8962 Bergdietikon</w:t>
          </w:r>
        </w:p>
        <w:p>
          <w:pPr>
            <w:spacing w:before="0" w:after="0"/>
          </w:pPr>
          <w:r>
            <w:t>721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